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223696FB" w14:textId="75BADF31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34AD9A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PROPERTY DETAILS</w:t>
      </w:r>
    </w:p>
    <w:p w14:paraId="098D880F" w14:textId="47EDBD1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Address: </w:t>
      </w:r>
      <w:r w:rsidR="00E34AD7">
        <w:rPr>
          <w:rFonts w:asciiTheme="minorBidi" w:hAnsiTheme="minorBidi"/>
          <w:b/>
        </w:rPr>
        <w:t>12</w:t>
      </w:r>
      <w:r w:rsidR="001008AA" w:rsidRPr="00A15AFC">
        <w:rPr>
          <w:rFonts w:asciiTheme="minorBidi" w:hAnsiTheme="minorBidi"/>
          <w:b/>
        </w:rPr>
        <w:t xml:space="preserve"> </w:t>
      </w:r>
      <w:r w:rsidR="00E34AD7">
        <w:rPr>
          <w:rFonts w:asciiTheme="minorBidi" w:hAnsiTheme="minorBidi"/>
          <w:b/>
        </w:rPr>
        <w:t>VINE STREET,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>BD7 3</w:t>
      </w:r>
      <w:r w:rsidR="00E34AD7">
        <w:rPr>
          <w:rFonts w:asciiTheme="minorBidi" w:hAnsiTheme="minorBidi"/>
          <w:b/>
        </w:rPr>
        <w:t>HL</w:t>
      </w:r>
    </w:p>
    <w:p w14:paraId="15A9627F" w14:textId="371927DF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Inspection Date: </w:t>
      </w:r>
      <w:r w:rsidR="00E34AD7">
        <w:rPr>
          <w:rFonts w:asciiTheme="minorBidi" w:hAnsiTheme="minorBidi"/>
          <w:b/>
        </w:rPr>
        <w:t>18</w:t>
      </w:r>
      <w:r w:rsidR="006F441B" w:rsidRPr="00A15AFC">
        <w:rPr>
          <w:rFonts w:asciiTheme="minorBidi" w:hAnsiTheme="minorBidi"/>
          <w:b/>
        </w:rPr>
        <w:t xml:space="preserve"> | </w:t>
      </w:r>
      <w:r w:rsidR="00A15AFC" w:rsidRPr="00A15AFC">
        <w:rPr>
          <w:rFonts w:asciiTheme="minorBidi" w:hAnsiTheme="minorBidi"/>
          <w:b/>
        </w:rPr>
        <w:t>05</w:t>
      </w:r>
      <w:r w:rsidR="006F441B" w:rsidRPr="00A15AFC">
        <w:rPr>
          <w:rFonts w:asciiTheme="minorBidi" w:hAnsiTheme="minorBidi"/>
          <w:b/>
        </w:rPr>
        <w:t xml:space="preserve"> |</w:t>
      </w:r>
      <w:r w:rsidR="000C22E9" w:rsidRPr="00A15AFC">
        <w:rPr>
          <w:rFonts w:asciiTheme="minorBidi" w:hAnsiTheme="minorBidi"/>
          <w:b/>
        </w:rPr>
        <w:t xml:space="preserve"> </w:t>
      </w:r>
      <w:r w:rsidR="006F441B" w:rsidRPr="00A15AFC">
        <w:rPr>
          <w:rFonts w:asciiTheme="minorBidi" w:hAnsiTheme="minorBidi"/>
          <w:b/>
        </w:rPr>
        <w:t>26</w:t>
      </w:r>
    </w:p>
    <w:p w14:paraId="1E345AB6" w14:textId="7F4E3CD3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Inspector Name: </w:t>
      </w:r>
      <w:proofErr w:type="spellStart"/>
      <w:r w:rsidR="006F441B" w:rsidRPr="00A15AFC">
        <w:rPr>
          <w:rFonts w:asciiTheme="minorBidi" w:hAnsiTheme="minorBidi"/>
          <w:b/>
        </w:rPr>
        <w:t>Jol</w:t>
      </w:r>
      <w:proofErr w:type="spellEnd"/>
      <w:r w:rsidR="006F441B" w:rsidRPr="00A15AFC">
        <w:rPr>
          <w:rFonts w:asciiTheme="minorBidi" w:hAnsiTheme="minorBidi"/>
          <w:b/>
        </w:rPr>
        <w:t xml:space="preserve"> Singh</w:t>
      </w:r>
    </w:p>
    <w:p w14:paraId="5988B0E9" w14:textId="6C9CBE3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Keys Received (Y/N): </w:t>
      </w:r>
      <w:r w:rsidR="000C22E9" w:rsidRPr="00A15AFC">
        <w:rPr>
          <w:rFonts w:asciiTheme="minorBidi" w:hAnsiTheme="minorBidi"/>
          <w:b/>
        </w:rPr>
        <w:t xml:space="preserve">Y </w:t>
      </w:r>
    </w:p>
    <w:p w14:paraId="6BF7CEB5" w14:textId="3304393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Date Keys Received: </w:t>
      </w:r>
    </w:p>
    <w:p w14:paraId="1CC1DD75" w14:textId="44BCD07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Occupied at Inspection? (Y/N): </w:t>
      </w:r>
      <w:r w:rsidR="000C22E9" w:rsidRPr="00A15AFC">
        <w:rPr>
          <w:rFonts w:asciiTheme="minorBidi" w:hAnsiTheme="minorBidi"/>
          <w:b/>
        </w:rPr>
        <w:t>N</w:t>
      </w:r>
    </w:p>
    <w:p w14:paraId="1828B361" w14:textId="25338D84" w:rsidR="00707DBA" w:rsidRPr="00A15AFC" w:rsidRDefault="00167044" w:rsidP="00A15AFC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Utilities Active? (Y/N): </w:t>
      </w:r>
      <w:r w:rsidR="00E34AD7" w:rsidRPr="00A15AFC">
        <w:rPr>
          <w:rFonts w:asciiTheme="minorBidi" w:hAnsiTheme="minorBidi"/>
          <w:b/>
        </w:rPr>
        <w:t xml:space="preserve">Y </w:t>
      </w:r>
      <w:r w:rsidR="00707DBA" w:rsidRPr="00A15AFC">
        <w:rPr>
          <w:rFonts w:asciiTheme="minorBidi" w:hAnsiTheme="minorBidi"/>
        </w:rPr>
        <w:t>______________________________________________________________________</w:t>
      </w:r>
    </w:p>
    <w:p w14:paraId="6C92FF1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1. VACANT POSSESSION</w:t>
      </w:r>
    </w:p>
    <w:p w14:paraId="5E50950E" w14:textId="75E747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fully vacant? (Y/N): </w:t>
      </w:r>
      <w:r w:rsidR="000C22E9" w:rsidRPr="00A15AFC">
        <w:rPr>
          <w:rFonts w:asciiTheme="minorBidi" w:hAnsiTheme="minorBidi"/>
          <w:b/>
        </w:rPr>
        <w:t>Y</w:t>
      </w:r>
    </w:p>
    <w:p w14:paraId="54731E6A" w14:textId="155195AA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occupants remaining?</w:t>
      </w:r>
      <w:r w:rsidR="00707DBA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N</w:t>
      </w:r>
    </w:p>
    <w:p w14:paraId="5F62AAAA" w14:textId="3D161A0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belongings left behind?</w:t>
      </w:r>
      <w:r w:rsidR="00707DBA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673A13A6" w14:textId="015595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Signs of continued use? </w:t>
      </w:r>
      <w:r w:rsidR="000C22E9" w:rsidRPr="00A15AFC">
        <w:rPr>
          <w:rFonts w:asciiTheme="minorBidi" w:hAnsiTheme="minorBidi"/>
          <w:b/>
        </w:rPr>
        <w:t>N</w:t>
      </w:r>
    </w:p>
    <w:p w14:paraId="3A10A39E" w14:textId="54F98A03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2. GENERAL CONDITION</w:t>
      </w:r>
    </w:p>
    <w:p w14:paraId="51672EC5" w14:textId="12488ED6" w:rsidR="00707DBA" w:rsidRPr="00A15AFC" w:rsidRDefault="00167044" w:rsidP="00707DBA">
      <w:pPr>
        <w:spacing w:after="6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Overall condition:</w:t>
      </w:r>
    </w:p>
    <w:p w14:paraId="1B4ED1C5" w14:textId="7E3D72B9" w:rsidR="00707DBA" w:rsidRPr="00A15AFC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 </w:t>
      </w:r>
      <w:r w:rsidR="000C22E9" w:rsidRPr="00A15AFC">
        <w:rPr>
          <w:rFonts w:asciiTheme="minorBidi" w:hAnsiTheme="minorBidi"/>
        </w:rPr>
        <w:t xml:space="preserve"> </w:t>
      </w:r>
      <w:proofErr w:type="gramStart"/>
      <w:r w:rsidR="00E34AD7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Good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E34AD7" w:rsidRPr="00A15AFC">
        <w:rPr>
          <w:rFonts w:ascii="Segoe UI Symbol" w:hAnsi="Segoe UI Symbol" w:cs="Segoe UI Symbol"/>
          <w:b/>
        </w:rPr>
        <w:t>☑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Fair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Poor   </w:t>
      </w:r>
      <w:r w:rsidR="000C22E9" w:rsidRPr="00A15AFC">
        <w:rPr>
          <w:rFonts w:ascii="Segoe UI Symbol" w:hAnsi="Segoe UI Symbol" w:cs="Segoe UI Symbol"/>
          <w:b/>
        </w:rPr>
        <w:t>☐</w:t>
      </w:r>
      <w:r w:rsidR="000C22E9" w:rsidRPr="00A15AFC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A15AFC" w:rsidRDefault="00167044" w:rsidP="00707DBA">
      <w:pPr>
        <w:spacing w:after="12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Cleanliness:</w:t>
      </w:r>
    </w:p>
    <w:p w14:paraId="7CB938D5" w14:textId="0ACF6709" w:rsidR="00707DBA" w:rsidRPr="00A15AFC" w:rsidRDefault="00167044" w:rsidP="003F111A">
      <w:pPr>
        <w:spacing w:after="6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</w:t>
      </w:r>
      <w:r w:rsidR="000C22E9" w:rsidRPr="00A15AFC">
        <w:rPr>
          <w:rFonts w:asciiTheme="minorBidi" w:hAnsiTheme="minorBidi"/>
        </w:rPr>
        <w:t xml:space="preserve"> </w:t>
      </w:r>
      <w:r w:rsidRPr="00A15AFC">
        <w:rPr>
          <w:rFonts w:asciiTheme="minorBidi" w:hAnsiTheme="minorBidi"/>
        </w:rPr>
        <w:t xml:space="preserve">  </w:t>
      </w:r>
      <w:proofErr w:type="gramStart"/>
      <w:r w:rsidR="00E34AD7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Clean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E34AD7" w:rsidRPr="00A15AFC">
        <w:rPr>
          <w:rFonts w:ascii="Segoe UI Symbol" w:hAnsi="Segoe UI Symbol" w:cs="Segoe UI Symbol"/>
          <w:b/>
        </w:rPr>
        <w:t>☑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Needs cleaning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Heavy neglect</w:t>
      </w:r>
    </w:p>
    <w:p w14:paraId="78CCD823" w14:textId="77777777" w:rsidR="003F111A" w:rsidRPr="00A15AFC" w:rsidRDefault="003F111A" w:rsidP="003F111A">
      <w:pPr>
        <w:spacing w:after="60" w:line="240" w:lineRule="auto"/>
        <w:rPr>
          <w:rFonts w:asciiTheme="minorBidi" w:hAnsiTheme="minorBidi"/>
          <w:b/>
        </w:rPr>
      </w:pPr>
    </w:p>
    <w:p w14:paraId="42998415" w14:textId="53AC64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Odours</w:t>
      </w:r>
      <w:proofErr w:type="spellEnd"/>
      <w:r w:rsidR="000C22E9" w:rsidRPr="00A15AFC">
        <w:rPr>
          <w:rFonts w:asciiTheme="minorBidi" w:hAnsiTheme="minorBidi"/>
        </w:rPr>
        <w:t xml:space="preserve"> / damp smell</w:t>
      </w:r>
      <w:r w:rsidR="00707DBA" w:rsidRPr="00A15AFC">
        <w:rPr>
          <w:rFonts w:asciiTheme="minorBidi" w:hAnsiTheme="minorBidi"/>
        </w:rPr>
        <w:t>?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66CF02D" w14:textId="5757A12A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3. WALLS &amp; DECORATION</w:t>
      </w:r>
    </w:p>
    <w:p w14:paraId="6B8D1AE7" w14:textId="559EB70E" w:rsidR="00D94BA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Paint condition: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1F4DF419" w14:textId="75FB9025" w:rsidR="00D94BAA" w:rsidRPr="00A15AFC" w:rsidRDefault="00167044" w:rsidP="00707DBA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Scuffs / damage: </w:t>
      </w:r>
      <w:r w:rsidR="00E34AD7">
        <w:rPr>
          <w:rFonts w:asciiTheme="minorBidi" w:hAnsiTheme="minorBidi"/>
          <w:b/>
          <w:bCs/>
        </w:rPr>
        <w:t>L</w:t>
      </w:r>
      <w:r w:rsidR="009F2B2E">
        <w:rPr>
          <w:rFonts w:asciiTheme="minorBidi" w:hAnsiTheme="minorBidi"/>
          <w:b/>
          <w:bCs/>
        </w:rPr>
        <w:t>iving room paper reeling</w:t>
      </w:r>
    </w:p>
    <w:p w14:paraId="1DEB992D" w14:textId="77777777" w:rsidR="00141157" w:rsidRPr="00A15AFC" w:rsidRDefault="00167044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Holes / fixings: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E0B907E" w14:textId="3EB76D5F" w:rsidR="003F111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3EFF59F9" w14:textId="77777777" w:rsidR="00A15AFC" w:rsidRDefault="00A15AFC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1364AA0F" w14:textId="1D116293" w:rsidR="00707DBA" w:rsidRPr="00A15AFC" w:rsidRDefault="000C22E9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A15AFC" w:rsidRDefault="000C22E9" w:rsidP="00707DBA">
      <w:pPr>
        <w:spacing w:after="140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</w:rPr>
        <w:t>4. CEILINGS</w:t>
      </w:r>
    </w:p>
    <w:p w14:paraId="41C4BE10" w14:textId="0683333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Stains: </w:t>
      </w:r>
      <w:r w:rsidR="006F441B" w:rsidRPr="00A15AFC">
        <w:rPr>
          <w:rFonts w:asciiTheme="minorBidi" w:hAnsiTheme="minorBidi"/>
          <w:b/>
        </w:rPr>
        <w:t>N</w:t>
      </w:r>
    </w:p>
    <w:p w14:paraId="33BC546A" w14:textId="6A8191F9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Cracks: </w:t>
      </w:r>
      <w:r w:rsidR="006F441B" w:rsidRPr="00A15AFC">
        <w:rPr>
          <w:rFonts w:asciiTheme="minorBidi" w:hAnsiTheme="minorBidi"/>
          <w:b/>
        </w:rPr>
        <w:t>N</w:t>
      </w:r>
    </w:p>
    <w:p w14:paraId="3F30CFEF" w14:textId="4CE0B45C" w:rsidR="00707DBA" w:rsidRPr="00A15AFC" w:rsidRDefault="00167044" w:rsidP="00707DBA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: </w:t>
      </w:r>
      <w:r w:rsidR="000C22E9" w:rsidRPr="00A15AFC">
        <w:rPr>
          <w:rFonts w:asciiTheme="minorBidi" w:hAnsiTheme="minorBidi"/>
          <w:b/>
        </w:rPr>
        <w:t>N</w:t>
      </w:r>
    </w:p>
    <w:p w14:paraId="0BF2B8CB" w14:textId="7D708318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35A3C7CF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5. FLOORS &amp; CARPETS</w:t>
      </w:r>
    </w:p>
    <w:p w14:paraId="562FAC28" w14:textId="5CE33BEB" w:rsidR="003F111A" w:rsidRPr="00A15AFC" w:rsidRDefault="00167044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3F111A" w:rsidRPr="00A15AFC">
        <w:rPr>
          <w:rFonts w:asciiTheme="minorBidi" w:hAnsiTheme="minorBidi"/>
        </w:rPr>
        <w:t>• Carpet condition:</w:t>
      </w:r>
      <w:r w:rsidR="006F441B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673518BA" w14:textId="4081B79D" w:rsidR="00D94BAA" w:rsidRPr="00A15AFC" w:rsidRDefault="003F111A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Burns / stains: </w:t>
      </w:r>
      <w:r w:rsidR="000C22E9" w:rsidRPr="00A15AFC">
        <w:rPr>
          <w:rFonts w:asciiTheme="minorBidi" w:hAnsiTheme="minorBidi"/>
          <w:b/>
        </w:rPr>
        <w:t>N</w:t>
      </w:r>
      <w:r w:rsidR="006F441B" w:rsidRPr="00A15AFC">
        <w:rPr>
          <w:rFonts w:asciiTheme="minorBidi" w:hAnsiTheme="minorBidi"/>
          <w:b/>
        </w:rPr>
        <w:t>o</w:t>
      </w:r>
    </w:p>
    <w:p w14:paraId="197171DC" w14:textId="7972A77C" w:rsidR="00141157" w:rsidRPr="00A15AFC" w:rsidRDefault="00167044" w:rsidP="00141157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Lifting / damage: </w:t>
      </w:r>
      <w:r w:rsidR="00141157" w:rsidRPr="00A15AFC">
        <w:rPr>
          <w:rFonts w:asciiTheme="minorBidi" w:hAnsiTheme="minorBidi"/>
          <w:b/>
        </w:rPr>
        <w:t>No</w:t>
      </w:r>
    </w:p>
    <w:p w14:paraId="08C390C2" w14:textId="43284B2A" w:rsidR="003F111A" w:rsidRPr="00A15AFC" w:rsidRDefault="003F111A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Hard flooring condition:</w:t>
      </w:r>
      <w:r w:rsidR="006F441B" w:rsidRPr="00A15AFC">
        <w:rPr>
          <w:rFonts w:asciiTheme="minorBidi" w:hAnsiTheme="minorBidi"/>
          <w:b/>
          <w:bCs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Fi</w:t>
      </w:r>
      <w:r w:rsidR="00C01FBF">
        <w:rPr>
          <w:rFonts w:asciiTheme="minorBidi" w:hAnsiTheme="minorBidi"/>
          <w:b/>
          <w:bCs/>
        </w:rPr>
        <w:t>ne</w:t>
      </w:r>
    </w:p>
    <w:p w14:paraId="2C8863FC" w14:textId="4D83056D" w:rsidR="00D94BAA" w:rsidRPr="00A15AFC" w:rsidRDefault="000C22E9" w:rsidP="00707DBA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6. DOORS &amp; WINDOWS</w:t>
      </w:r>
    </w:p>
    <w:p w14:paraId="01C9105F" w14:textId="4290F35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Internal doors working? </w:t>
      </w:r>
      <w:r w:rsidR="000C22E9" w:rsidRPr="00A15AFC">
        <w:rPr>
          <w:rFonts w:asciiTheme="minorBidi" w:hAnsiTheme="minorBidi"/>
          <w:b/>
        </w:rPr>
        <w:t>Y</w:t>
      </w:r>
      <w:r w:rsidR="006F441B" w:rsidRPr="00A15AFC">
        <w:rPr>
          <w:rFonts w:asciiTheme="minorBidi" w:hAnsiTheme="minorBidi"/>
          <w:b/>
        </w:rPr>
        <w:t xml:space="preserve"> </w:t>
      </w:r>
    </w:p>
    <w:p w14:paraId="1985ACA9" w14:textId="4A345D8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Any broken hinges / handles? </w:t>
      </w:r>
      <w:r w:rsidR="00141157" w:rsidRPr="00A15AFC">
        <w:rPr>
          <w:rFonts w:asciiTheme="minorBidi" w:hAnsiTheme="minorBidi"/>
          <w:b/>
        </w:rPr>
        <w:t>None</w:t>
      </w:r>
    </w:p>
    <w:p w14:paraId="6B09C374" w14:textId="77777777" w:rsidR="009F2B2E" w:rsidRDefault="00167044" w:rsidP="009F2B2E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Fire doors intact?</w:t>
      </w:r>
      <w:r w:rsidR="00707DBA" w:rsidRPr="00A15AFC">
        <w:rPr>
          <w:rFonts w:asciiTheme="minorBidi" w:hAnsiTheme="minorBidi"/>
        </w:rPr>
        <w:t xml:space="preserve"> </w:t>
      </w:r>
      <w:proofErr w:type="gramStart"/>
      <w:r w:rsidR="00707DBA" w:rsidRPr="00A15AFC">
        <w:rPr>
          <w:rFonts w:asciiTheme="minorBidi" w:hAnsiTheme="minorBidi"/>
        </w:rPr>
        <w:t xml:space="preserve">( </w:t>
      </w:r>
      <w:r w:rsidR="00707DBA" w:rsidRPr="00A15AFC">
        <w:rPr>
          <w:rFonts w:asciiTheme="minorBidi" w:hAnsiTheme="minorBidi"/>
          <w:b/>
          <w:bCs/>
        </w:rPr>
        <w:t>VERY</w:t>
      </w:r>
      <w:proofErr w:type="gramEnd"/>
      <w:r w:rsidR="00707DBA" w:rsidRPr="00A15AFC">
        <w:rPr>
          <w:rFonts w:asciiTheme="minorBidi" w:hAnsiTheme="minorBidi"/>
          <w:b/>
          <w:bCs/>
        </w:rPr>
        <w:t xml:space="preserve"> IMPORTANT</w:t>
      </w:r>
      <w:r w:rsidR="00707DBA" w:rsidRPr="00A15AFC">
        <w:rPr>
          <w:rFonts w:asciiTheme="minorBidi" w:hAnsiTheme="minorBidi"/>
        </w:rPr>
        <w:t xml:space="preserve"> )</w:t>
      </w:r>
      <w:r w:rsidR="00141157" w:rsidRPr="00A15AFC">
        <w:rPr>
          <w:rFonts w:asciiTheme="minorBidi" w:hAnsiTheme="minorBidi"/>
        </w:rPr>
        <w:t xml:space="preserve"> </w:t>
      </w:r>
      <w:r w:rsidR="009F2B2E" w:rsidRPr="009F2B2E">
        <w:rPr>
          <w:rFonts w:asciiTheme="minorBidi" w:hAnsiTheme="minorBidi"/>
          <w:b/>
          <w:bCs/>
        </w:rPr>
        <w:t>Fire doors intact</w:t>
      </w:r>
    </w:p>
    <w:p w14:paraId="2A6272BB" w14:textId="561B293C" w:rsidR="00D94BAA" w:rsidRPr="00A15AFC" w:rsidRDefault="00167044" w:rsidP="009F2B2E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Windows opening / closing?</w:t>
      </w:r>
      <w:r w:rsidR="00707DBA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YES</w:t>
      </w:r>
    </w:p>
    <w:p w14:paraId="0D0F434B" w14:textId="16DDCC1F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0D3CC67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7. KITCHEN</w:t>
      </w:r>
    </w:p>
    <w:p w14:paraId="23BD4DA3" w14:textId="717D3E31" w:rsidR="00A672A3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A672A3" w:rsidRPr="00A15AFC">
        <w:rPr>
          <w:rFonts w:asciiTheme="minorBidi" w:hAnsiTheme="minorBidi"/>
        </w:rPr>
        <w:t>• Units condition:</w:t>
      </w:r>
      <w:r w:rsidR="006F441B" w:rsidRPr="00A15AFC">
        <w:rPr>
          <w:rFonts w:asciiTheme="minorBidi" w:hAnsiTheme="minorBidi"/>
        </w:rPr>
        <w:t xml:space="preserve"> </w:t>
      </w:r>
      <w:r w:rsidR="009F2B2E">
        <w:rPr>
          <w:rFonts w:asciiTheme="minorBidi" w:hAnsiTheme="minorBidi"/>
          <w:b/>
          <w:bCs/>
        </w:rPr>
        <w:t>Fine</w:t>
      </w:r>
    </w:p>
    <w:p w14:paraId="6F973E9D" w14:textId="49E610C8" w:rsidR="00D94BAA" w:rsidRPr="00A15AFC" w:rsidRDefault="00A672A3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Worktops: </w:t>
      </w:r>
      <w:r w:rsidR="009F2B2E">
        <w:rPr>
          <w:rFonts w:asciiTheme="minorBidi" w:hAnsiTheme="minorBidi"/>
          <w:b/>
          <w:bCs/>
        </w:rPr>
        <w:t>Fine</w:t>
      </w:r>
    </w:p>
    <w:p w14:paraId="1849F663" w14:textId="2EC2A17B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Appliances: </w:t>
      </w:r>
      <w:r w:rsidR="009F2B2E">
        <w:rPr>
          <w:rFonts w:asciiTheme="minorBidi" w:hAnsiTheme="minorBidi"/>
          <w:b/>
        </w:rPr>
        <w:t>Washing machine + microwave working</w:t>
      </w:r>
    </w:p>
    <w:p w14:paraId="687DF66D" w14:textId="6D307828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Extractor working: </w:t>
      </w:r>
      <w:r w:rsidR="009F2B2E">
        <w:rPr>
          <w:rFonts w:asciiTheme="minorBidi" w:hAnsiTheme="minorBidi"/>
          <w:b/>
        </w:rPr>
        <w:t>no extractor in kitchen</w:t>
      </w:r>
    </w:p>
    <w:p w14:paraId="661E813F" w14:textId="0AB279E3" w:rsidR="00167044" w:rsidRPr="00A15AFC" w:rsidRDefault="00167044" w:rsidP="00A672A3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Cleanliness: </w:t>
      </w:r>
      <w:r w:rsidR="009F2B2E">
        <w:rPr>
          <w:rFonts w:asciiTheme="minorBidi" w:hAnsiTheme="minorBidi"/>
          <w:b/>
        </w:rPr>
        <w:t>Fridge freezer needs emptying + cleaning</w:t>
      </w:r>
    </w:p>
    <w:p w14:paraId="6DE50A32" w14:textId="606225BB" w:rsidR="00A672A3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69123CE6" w:rsidR="003F111A" w:rsidRPr="00A15AFC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7BB73C69" w14:textId="77777777" w:rsidR="00141157" w:rsidRPr="00A15AFC" w:rsidRDefault="00141157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8. BATHROOM(S)</w:t>
      </w:r>
    </w:p>
    <w:p w14:paraId="0384FAC1" w14:textId="7402F8B7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r w:rsidRPr="00A15AFC">
        <w:rPr>
          <w:rFonts w:asciiTheme="minorBidi" w:hAnsiTheme="minorBidi"/>
        </w:rPr>
        <w:t>Sanitary ware condition</w:t>
      </w:r>
      <w:r w:rsidR="000C22E9" w:rsidRPr="00A15AFC">
        <w:rPr>
          <w:rFonts w:asciiTheme="minorBidi" w:hAnsiTheme="minorBidi"/>
        </w:rPr>
        <w:t>:</w:t>
      </w:r>
      <w:r w:rsidRPr="00A15AFC">
        <w:rPr>
          <w:rFonts w:asciiTheme="minorBidi" w:hAnsiTheme="minorBidi"/>
        </w:rPr>
        <w:t xml:space="preserve"> </w:t>
      </w:r>
      <w:r w:rsidR="009F2B2E">
        <w:rPr>
          <w:rFonts w:asciiTheme="minorBidi" w:hAnsiTheme="minorBidi"/>
          <w:b/>
        </w:rPr>
        <w:t>Fair</w:t>
      </w:r>
    </w:p>
    <w:p w14:paraId="4839616D" w14:textId="6FB00CF7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Tiles:  </w:t>
      </w:r>
      <w:r w:rsidR="0055392F">
        <w:rPr>
          <w:rFonts w:asciiTheme="minorBidi" w:hAnsiTheme="minorBidi"/>
          <w:b/>
        </w:rPr>
        <w:t>Fair</w:t>
      </w:r>
    </w:p>
    <w:p w14:paraId="5C5B68B0" w14:textId="152844BE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</w:t>
      </w:r>
      <w:proofErr w:type="spellStart"/>
      <w:r w:rsidRPr="00A15AFC">
        <w:rPr>
          <w:rFonts w:asciiTheme="minorBidi" w:hAnsiTheme="minorBidi"/>
        </w:rPr>
        <w:t>Mould</w:t>
      </w:r>
      <w:proofErr w:type="spellEnd"/>
      <w:r w:rsidRPr="00A15AFC">
        <w:rPr>
          <w:rFonts w:asciiTheme="minorBidi" w:hAnsiTheme="minorBidi"/>
        </w:rPr>
        <w:t xml:space="preserve">/ventilation issues: 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39CC1CD4" w14:textId="67012965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Water </w:t>
      </w:r>
      <w:proofErr w:type="spellStart"/>
      <w:r w:rsidRPr="00A15AFC">
        <w:rPr>
          <w:rFonts w:asciiTheme="minorBidi" w:hAnsiTheme="minorBidi"/>
        </w:rPr>
        <w:t>preassure</w:t>
      </w:r>
      <w:proofErr w:type="spellEnd"/>
      <w:r w:rsidRPr="00A15AFC">
        <w:rPr>
          <w:rFonts w:asciiTheme="minorBidi" w:hAnsiTheme="minorBidi"/>
        </w:rPr>
        <w:t>/leaks:</w:t>
      </w:r>
      <w:r w:rsidR="006F441B" w:rsidRPr="00A15AFC">
        <w:rPr>
          <w:rFonts w:asciiTheme="minorBidi" w:hAnsiTheme="minorBidi"/>
        </w:rPr>
        <w:t xml:space="preserve"> </w:t>
      </w:r>
      <w:r w:rsidR="0055392F" w:rsidRPr="0055392F">
        <w:rPr>
          <w:rFonts w:asciiTheme="minorBidi" w:hAnsiTheme="minorBidi"/>
          <w:b/>
          <w:bCs/>
        </w:rPr>
        <w:t xml:space="preserve">Water </w:t>
      </w:r>
      <w:proofErr w:type="spellStart"/>
      <w:r w:rsidR="0055392F" w:rsidRPr="0055392F">
        <w:rPr>
          <w:rFonts w:asciiTheme="minorBidi" w:hAnsiTheme="minorBidi"/>
          <w:b/>
          <w:bCs/>
        </w:rPr>
        <w:t>preassure</w:t>
      </w:r>
      <w:proofErr w:type="spellEnd"/>
      <w:r w:rsidR="0055392F" w:rsidRPr="0055392F">
        <w:rPr>
          <w:rFonts w:asciiTheme="minorBidi" w:hAnsiTheme="minorBidi"/>
          <w:b/>
          <w:bCs/>
        </w:rPr>
        <w:t xml:space="preserve"> fine</w:t>
      </w:r>
      <w:r w:rsidR="0055392F">
        <w:rPr>
          <w:rFonts w:asciiTheme="minorBidi" w:hAnsiTheme="minorBidi"/>
          <w:b/>
          <w:bCs/>
        </w:rPr>
        <w:t xml:space="preserve"> / no signs of leaks</w:t>
      </w:r>
    </w:p>
    <w:p w14:paraId="7100D6B2" w14:textId="77777777" w:rsidR="00167044" w:rsidRPr="00A15AFC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9. HEATING / BOILER</w:t>
      </w:r>
    </w:p>
    <w:p w14:paraId="3C6F214C" w14:textId="2D69FDF2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Heating working? (Y/N): </w:t>
      </w:r>
      <w:r w:rsidR="0055392F">
        <w:rPr>
          <w:rFonts w:asciiTheme="minorBidi" w:hAnsiTheme="minorBidi"/>
          <w:b/>
        </w:rPr>
        <w:t>Yes</w:t>
      </w:r>
    </w:p>
    <w:p w14:paraId="4A51B877" w14:textId="3B0F58B4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 Boiler condition:</w:t>
      </w:r>
      <w:r w:rsidR="006F441B" w:rsidRPr="00A15AFC">
        <w:rPr>
          <w:rFonts w:asciiTheme="minorBidi" w:hAnsiTheme="minorBidi"/>
        </w:rPr>
        <w:t xml:space="preserve"> </w:t>
      </w:r>
      <w:r w:rsidR="00C01FBF">
        <w:rPr>
          <w:rFonts w:asciiTheme="minorBidi" w:hAnsiTheme="minorBidi"/>
          <w:b/>
          <w:bCs/>
        </w:rPr>
        <w:t>fair- needs clean</w:t>
      </w:r>
    </w:p>
    <w:p w14:paraId="5423FBFC" w14:textId="3E9294B5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Any visible faults?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  <w:r w:rsidR="00C01FBF">
        <w:rPr>
          <w:rFonts w:asciiTheme="minorBidi" w:hAnsiTheme="minorBidi"/>
          <w:b/>
          <w:bCs/>
        </w:rPr>
        <w:t>ne</w:t>
      </w:r>
      <w:r w:rsidR="006F441B" w:rsidRPr="00A15AFC">
        <w:rPr>
          <w:rFonts w:asciiTheme="minorBidi" w:hAnsiTheme="minorBidi"/>
        </w:rPr>
        <w:t xml:space="preserve"> </w:t>
      </w:r>
    </w:p>
    <w:p w14:paraId="0E5D320F" w14:textId="47C01052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28562DE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10. ELECTRICAL</w:t>
      </w:r>
    </w:p>
    <w:p w14:paraId="0D2D046A" w14:textId="5600CAA7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Lights </w:t>
      </w:r>
      <w:proofErr w:type="gramStart"/>
      <w:r w:rsidR="000C22E9" w:rsidRPr="00A15AFC">
        <w:rPr>
          <w:rFonts w:asciiTheme="minorBidi" w:hAnsiTheme="minorBidi"/>
        </w:rPr>
        <w:t>working?: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C01FBF">
        <w:rPr>
          <w:rFonts w:asciiTheme="minorBidi" w:hAnsiTheme="minorBidi"/>
          <w:b/>
        </w:rPr>
        <w:t>YES</w:t>
      </w:r>
    </w:p>
    <w:p w14:paraId="49FD85C3" w14:textId="33787B5D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Sockets damaged?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01FBD9" w14:textId="6D33153C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Exposed wiring?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130F2124" w14:textId="52E0399F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46771242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11. DAMP / STRUCTURAL SIGNS</w:t>
      </w:r>
    </w:p>
    <w:p w14:paraId="302680C4" w14:textId="2A2EBBD0" w:rsidR="00167044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Damp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000F758" w14:textId="2655C811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</w:t>
      </w:r>
      <w:proofErr w:type="spellStart"/>
      <w:r w:rsidR="00167044" w:rsidRPr="00A15AFC">
        <w:rPr>
          <w:rFonts w:asciiTheme="minorBidi" w:hAnsiTheme="minorBidi"/>
        </w:rPr>
        <w:t>Mould</w:t>
      </w:r>
      <w:proofErr w:type="spellEnd"/>
      <w:r w:rsidR="00167044" w:rsidRPr="00A15AFC">
        <w:rPr>
          <w:rFonts w:asciiTheme="minorBidi" w:hAnsiTheme="minorBidi"/>
        </w:rPr>
        <w:t xml:space="preserve"> growth?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0EF86095" w14:textId="72EE58A8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Cellar condition? </w:t>
      </w:r>
      <w:r w:rsidR="006F441B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  <w:bCs/>
        </w:rPr>
        <w:t>no damp</w:t>
      </w:r>
      <w:r w:rsidR="0055392F">
        <w:rPr>
          <w:rFonts w:asciiTheme="minorBidi" w:hAnsiTheme="minorBidi"/>
          <w:b/>
          <w:bCs/>
        </w:rPr>
        <w:t xml:space="preserve"> – just items to remove</w:t>
      </w:r>
    </w:p>
    <w:p w14:paraId="61043FF2" w14:textId="52DF25D1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Ventilation </w:t>
      </w:r>
      <w:proofErr w:type="gramStart"/>
      <w:r w:rsidR="000C22E9" w:rsidRPr="00A15AFC">
        <w:rPr>
          <w:rFonts w:asciiTheme="minorBidi" w:hAnsiTheme="minorBidi"/>
        </w:rPr>
        <w:t>issues?: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57319E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CD419BA" w14:textId="7069ACA4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2110F08A" w14:textId="77777777" w:rsidR="00E46CEE" w:rsidRPr="00A15AFC" w:rsidRDefault="00E46CEE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A15AFC" w:rsidRDefault="000C22E9" w:rsidP="00A672A3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081C5AB" w14:textId="77777777" w:rsidR="00E46CEE" w:rsidRPr="009B7836" w:rsidRDefault="00E46CEE" w:rsidP="00E46CE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5D88D94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Tick what is PROVIDED:</w:t>
      </w:r>
    </w:p>
    <w:p w14:paraId="660486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B3888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4088EBF9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FD175E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1A47B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1E2D53DE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4BF72592" w:rsidR="00A672A3" w:rsidRPr="00A15AFC" w:rsidRDefault="00A672A3" w:rsidP="00E46CEE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13. EXTERNAL</w:t>
      </w:r>
    </w:p>
    <w:p w14:paraId="2F853ACC" w14:textId="4FC5C53E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Garden condition: </w:t>
      </w:r>
      <w:r w:rsidR="0055392F">
        <w:rPr>
          <w:rFonts w:asciiTheme="minorBidi" w:hAnsiTheme="minorBidi"/>
          <w:b/>
          <w:bCs/>
        </w:rPr>
        <w:t>Rear garden to clear</w:t>
      </w:r>
    </w:p>
    <w:p w14:paraId="252D7EC6" w14:textId="1955FAD8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Waste / rubbish: </w:t>
      </w:r>
      <w:r w:rsidR="0055392F">
        <w:rPr>
          <w:rFonts w:asciiTheme="minorBidi" w:hAnsiTheme="minorBidi"/>
          <w:b/>
          <w:bCs/>
        </w:rPr>
        <w:t>Rear garden</w:t>
      </w:r>
    </w:p>
    <w:p w14:paraId="5D654386" w14:textId="62BC8560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Damage outside: </w:t>
      </w:r>
      <w:r w:rsidR="0055392F">
        <w:rPr>
          <w:rFonts w:asciiTheme="minorBidi" w:hAnsiTheme="minorBidi"/>
          <w:b/>
          <w:bCs/>
        </w:rPr>
        <w:t>To front door</w:t>
      </w:r>
    </w:p>
    <w:p w14:paraId="49E607AA" w14:textId="636920AD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14. PHOTOS / VIDEO</w:t>
      </w:r>
    </w:p>
    <w:p w14:paraId="7206FB93" w14:textId="0D68FE94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Full video walkthrough done? (Y/N): </w:t>
      </w:r>
      <w:r w:rsidR="00F46866" w:rsidRPr="00A15AFC">
        <w:rPr>
          <w:rFonts w:asciiTheme="minorBidi" w:hAnsiTheme="minorBidi"/>
        </w:rPr>
        <w:t xml:space="preserve"> </w:t>
      </w:r>
      <w:r w:rsidR="00F46866" w:rsidRPr="00DC13D6">
        <w:rPr>
          <w:rFonts w:asciiTheme="minorBidi" w:hAnsiTheme="minorBidi"/>
          <w:b/>
          <w:bCs/>
        </w:rPr>
        <w:t>Y</w:t>
      </w:r>
    </w:p>
    <w:p w14:paraId="10EE2826" w14:textId="62AF64DA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Photos taken? (Y/N): </w:t>
      </w:r>
      <w:r w:rsidR="00F46866" w:rsidRPr="00A15AFC">
        <w:rPr>
          <w:rFonts w:asciiTheme="minorBidi" w:hAnsiTheme="minorBidi"/>
        </w:rPr>
        <w:t xml:space="preserve"> </w:t>
      </w:r>
      <w:r w:rsidR="00F46866" w:rsidRPr="00DC13D6">
        <w:rPr>
          <w:rFonts w:asciiTheme="minorBidi" w:hAnsiTheme="minorBidi"/>
          <w:b/>
          <w:bCs/>
        </w:rPr>
        <w:t>Y</w:t>
      </w:r>
    </w:p>
    <w:p w14:paraId="3AD1FDA0" w14:textId="53176BB5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15. INITIAL DILAPS VIEW</w:t>
      </w:r>
    </w:p>
    <w:p w14:paraId="20C2C66B" w14:textId="377D26AD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Estimated cost range: </w:t>
      </w:r>
    </w:p>
    <w:p w14:paraId="6B42C146" w14:textId="644AAF48" w:rsidR="00D94BAA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Immediate works required: </w:t>
      </w:r>
      <w:r w:rsidR="00F46866" w:rsidRPr="00A15AFC">
        <w:rPr>
          <w:rFonts w:asciiTheme="minorBidi" w:hAnsiTheme="minorBidi"/>
        </w:rPr>
        <w:t xml:space="preserve"> </w:t>
      </w:r>
    </w:p>
    <w:p w14:paraId="203358DD" w14:textId="6CE4EBDA" w:rsidR="00D83942" w:rsidRDefault="00D83942" w:rsidP="00707DBA">
      <w:pPr>
        <w:spacing w:line="240" w:lineRule="auto"/>
        <w:rPr>
          <w:rFonts w:asciiTheme="minorBidi" w:hAnsiTheme="minorBidi"/>
        </w:rPr>
      </w:pPr>
    </w:p>
    <w:p w14:paraId="2538F4AC" w14:textId="150F224F" w:rsidR="00D83942" w:rsidRDefault="00D83942" w:rsidP="00707DBA">
      <w:pPr>
        <w:spacing w:line="240" w:lineRule="auto"/>
        <w:rPr>
          <w:rFonts w:asciiTheme="minorBidi" w:hAnsiTheme="minorBidi"/>
        </w:rPr>
      </w:pPr>
    </w:p>
    <w:p w14:paraId="00A3F08B" w14:textId="5EE0FE1C" w:rsidR="00D83942" w:rsidRPr="00D83942" w:rsidRDefault="00D83942" w:rsidP="00707DBA">
      <w:pPr>
        <w:spacing w:line="240" w:lineRule="auto"/>
        <w:rPr>
          <w:rFonts w:asciiTheme="minorBidi" w:hAnsiTheme="minorBidi"/>
          <w:b/>
          <w:bCs/>
          <w:sz w:val="24"/>
          <w:szCs w:val="24"/>
        </w:rPr>
      </w:pPr>
      <w:r w:rsidRPr="00D83942">
        <w:rPr>
          <w:rFonts w:asciiTheme="minorBidi" w:hAnsiTheme="minorBidi"/>
          <w:b/>
          <w:bCs/>
          <w:sz w:val="24"/>
          <w:szCs w:val="24"/>
        </w:rPr>
        <w:t xml:space="preserve">METER READINGS </w:t>
      </w:r>
    </w:p>
    <w:p w14:paraId="78814E73" w14:textId="13AB84DF" w:rsidR="00D83942" w:rsidRDefault="00D83942" w:rsidP="00707DBA">
      <w:pPr>
        <w:spacing w:line="240" w:lineRule="auto"/>
        <w:rPr>
          <w:rFonts w:asciiTheme="minorBidi" w:hAnsiTheme="minorBidi"/>
          <w:b/>
          <w:bCs/>
        </w:rPr>
      </w:pPr>
    </w:p>
    <w:p w14:paraId="3615127D" w14:textId="1C1966DD" w:rsidR="00D83942" w:rsidRDefault="00D83942" w:rsidP="00707DBA">
      <w:pPr>
        <w:spacing w:line="240" w:lineRule="auto"/>
        <w:rPr>
          <w:rFonts w:asciiTheme="minorBidi" w:hAnsiTheme="minorBidi"/>
          <w:b/>
          <w:bCs/>
        </w:rPr>
      </w:pPr>
      <w:r w:rsidRPr="00D83942">
        <w:rPr>
          <w:rFonts w:asciiTheme="minorBidi" w:hAnsiTheme="minorBidi"/>
          <w:b/>
          <w:bCs/>
        </w:rPr>
        <w:t>Elec</w:t>
      </w:r>
      <w:r>
        <w:rPr>
          <w:rFonts w:asciiTheme="minorBidi" w:hAnsiTheme="minorBidi"/>
          <w:b/>
          <w:bCs/>
        </w:rPr>
        <w:t xml:space="preserve"> 1.42.     01705kwh</w:t>
      </w:r>
    </w:p>
    <w:p w14:paraId="16521FC8" w14:textId="18498D7B" w:rsidR="00D83942" w:rsidRPr="00D83942" w:rsidRDefault="00D83942" w:rsidP="00707DBA">
      <w:pPr>
        <w:spacing w:line="240" w:lineRule="auto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Gas 42p.      12217kwh</w:t>
      </w:r>
      <w:bookmarkStart w:id="0" w:name="_GoBack"/>
      <w:bookmarkEnd w:id="0"/>
    </w:p>
    <w:sectPr w:rsidR="00D83942" w:rsidRPr="00D8394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2E9"/>
    <w:rsid w:val="001008AA"/>
    <w:rsid w:val="00141157"/>
    <w:rsid w:val="0015074B"/>
    <w:rsid w:val="00167044"/>
    <w:rsid w:val="0029639D"/>
    <w:rsid w:val="00326F90"/>
    <w:rsid w:val="003F111A"/>
    <w:rsid w:val="00473F2A"/>
    <w:rsid w:val="0055392F"/>
    <w:rsid w:val="006F441B"/>
    <w:rsid w:val="00707DBA"/>
    <w:rsid w:val="009F2B2E"/>
    <w:rsid w:val="00A15AFC"/>
    <w:rsid w:val="00A672A3"/>
    <w:rsid w:val="00AA1D8D"/>
    <w:rsid w:val="00B47730"/>
    <w:rsid w:val="00C01FBF"/>
    <w:rsid w:val="00CB0664"/>
    <w:rsid w:val="00D83942"/>
    <w:rsid w:val="00D94BAA"/>
    <w:rsid w:val="00DC13D6"/>
    <w:rsid w:val="00E34AD7"/>
    <w:rsid w:val="00E46CEE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C3FC14-DA9C-4292-B916-17EA0C4CD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5</cp:revision>
  <dcterms:created xsi:type="dcterms:W3CDTF">2026-06-02T17:39:00Z</dcterms:created>
  <dcterms:modified xsi:type="dcterms:W3CDTF">2026-06-02T20:57:00Z</dcterms:modified>
  <cp:category/>
</cp:coreProperties>
</file>